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E42A5" w14:textId="77777777" w:rsidR="00192BBB" w:rsidRDefault="00192BBB" w:rsidP="00192BBB"/>
    <w:tbl>
      <w:tblPr>
        <w:tblStyle w:val="Tableausimple1"/>
        <w:tblW w:w="0" w:type="auto"/>
        <w:tblLook w:val="0400" w:firstRow="0" w:lastRow="0" w:firstColumn="0" w:lastColumn="0" w:noHBand="0" w:noVBand="1"/>
      </w:tblPr>
      <w:tblGrid>
        <w:gridCol w:w="2876"/>
        <w:gridCol w:w="2877"/>
        <w:gridCol w:w="2877"/>
      </w:tblGrid>
      <w:tr w:rsidR="00192BBB" w:rsidRPr="00192BBB" w14:paraId="77FABDA8" w14:textId="77777777" w:rsidTr="00192B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76" w:type="dxa"/>
          </w:tcPr>
          <w:p w14:paraId="2CB5D66D" w14:textId="694AD76E" w:rsidR="00192BBB" w:rsidRPr="00192BBB" w:rsidRDefault="00192BBB" w:rsidP="00192BBB">
            <w:r>
              <w:t>Nom</w:t>
            </w:r>
          </w:p>
        </w:tc>
        <w:tc>
          <w:tcPr>
            <w:tcW w:w="2877" w:type="dxa"/>
          </w:tcPr>
          <w:p w14:paraId="56EFD8FB" w14:textId="77378B79" w:rsidR="00192BBB" w:rsidRPr="00192BBB" w:rsidRDefault="00192BBB" w:rsidP="00192BBB">
            <w:proofErr w:type="spellStart"/>
            <w:r>
              <w:t>Prénom</w:t>
            </w:r>
            <w:proofErr w:type="spellEnd"/>
          </w:p>
        </w:tc>
        <w:tc>
          <w:tcPr>
            <w:tcW w:w="2877" w:type="dxa"/>
          </w:tcPr>
          <w:p w14:paraId="4A63F6AA" w14:textId="28EE8C1B" w:rsidR="00192BBB" w:rsidRPr="00192BBB" w:rsidRDefault="00192BBB" w:rsidP="00192BBB">
            <w:proofErr w:type="spellStart"/>
            <w:r>
              <w:t>Âge</w:t>
            </w:r>
            <w:proofErr w:type="spellEnd"/>
          </w:p>
        </w:tc>
      </w:tr>
      <w:tr w:rsidR="00192BBB" w:rsidRPr="00192BBB" w14:paraId="5B88CDDD" w14:textId="77777777" w:rsidTr="00192BBB">
        <w:tc>
          <w:tcPr>
            <w:tcW w:w="2876" w:type="dxa"/>
          </w:tcPr>
          <w:p w14:paraId="03ED8C09" w14:textId="2A4E891A" w:rsidR="00192BBB" w:rsidRDefault="00192BBB" w:rsidP="00192BBB">
            <w:r>
              <w:t>Andre</w:t>
            </w:r>
          </w:p>
        </w:tc>
        <w:tc>
          <w:tcPr>
            <w:tcW w:w="2877" w:type="dxa"/>
          </w:tcPr>
          <w:p w14:paraId="4B21E081" w14:textId="21EE80EA" w:rsidR="00192BBB" w:rsidRDefault="00192BBB" w:rsidP="00192BBB">
            <w:r>
              <w:t>Maya</w:t>
            </w:r>
          </w:p>
        </w:tc>
        <w:tc>
          <w:tcPr>
            <w:tcW w:w="2877" w:type="dxa"/>
          </w:tcPr>
          <w:p w14:paraId="6DAE8748" w14:textId="55D45C03" w:rsidR="00192BBB" w:rsidRDefault="00192BBB" w:rsidP="00192BBB">
            <w:r>
              <w:t>53 ans</w:t>
            </w:r>
          </w:p>
        </w:tc>
      </w:tr>
      <w:tr w:rsidR="00192BBB" w:rsidRPr="00192BBB" w14:paraId="032D9092" w14:textId="77777777" w:rsidTr="00192B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76" w:type="dxa"/>
          </w:tcPr>
          <w:p w14:paraId="0C016579" w14:textId="060FDBD4" w:rsidR="00192BBB" w:rsidRDefault="00192BBB" w:rsidP="00192BBB">
            <w:r>
              <w:t>Bernard</w:t>
            </w:r>
          </w:p>
        </w:tc>
        <w:tc>
          <w:tcPr>
            <w:tcW w:w="2877" w:type="dxa"/>
          </w:tcPr>
          <w:p w14:paraId="2C9E77AC" w14:textId="2970FCA1" w:rsidR="00192BBB" w:rsidRDefault="00192BBB" w:rsidP="00192BBB">
            <w:r>
              <w:t>Noah</w:t>
            </w:r>
          </w:p>
        </w:tc>
        <w:tc>
          <w:tcPr>
            <w:tcW w:w="2877" w:type="dxa"/>
          </w:tcPr>
          <w:p w14:paraId="5661DB79" w14:textId="6E988830" w:rsidR="00192BBB" w:rsidRDefault="00192BBB" w:rsidP="00192BBB">
            <w:r>
              <w:t>42 ans</w:t>
            </w:r>
          </w:p>
        </w:tc>
      </w:tr>
      <w:tr w:rsidR="00192BBB" w:rsidRPr="00192BBB" w14:paraId="22361127" w14:textId="77777777" w:rsidTr="00192BBB">
        <w:tc>
          <w:tcPr>
            <w:tcW w:w="2876" w:type="dxa"/>
          </w:tcPr>
          <w:p w14:paraId="1C97012D" w14:textId="0F3CC709" w:rsidR="00192BBB" w:rsidRDefault="00192BBB" w:rsidP="00192BBB">
            <w:r>
              <w:t>Bernard</w:t>
            </w:r>
          </w:p>
        </w:tc>
        <w:tc>
          <w:tcPr>
            <w:tcW w:w="2877" w:type="dxa"/>
          </w:tcPr>
          <w:p w14:paraId="6814CC59" w14:textId="29AC5649" w:rsidR="00192BBB" w:rsidRDefault="00192BBB" w:rsidP="00192BBB">
            <w:r>
              <w:t>Camille</w:t>
            </w:r>
          </w:p>
        </w:tc>
        <w:tc>
          <w:tcPr>
            <w:tcW w:w="2877" w:type="dxa"/>
          </w:tcPr>
          <w:p w14:paraId="00F06A99" w14:textId="5376FE94" w:rsidR="00192BBB" w:rsidRDefault="00192BBB" w:rsidP="00192BBB">
            <w:r>
              <w:t>18 ans</w:t>
            </w:r>
          </w:p>
        </w:tc>
      </w:tr>
      <w:tr w:rsidR="00192BBB" w:rsidRPr="00192BBB" w14:paraId="03903820" w14:textId="77777777" w:rsidTr="00192B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76" w:type="dxa"/>
          </w:tcPr>
          <w:p w14:paraId="10EC9584" w14:textId="4EC5D214" w:rsidR="00192BBB" w:rsidRDefault="00192BBB" w:rsidP="00192BBB">
            <w:r>
              <w:t>Bonnet</w:t>
            </w:r>
          </w:p>
        </w:tc>
        <w:tc>
          <w:tcPr>
            <w:tcW w:w="2877" w:type="dxa"/>
          </w:tcPr>
          <w:p w14:paraId="5F30A56B" w14:textId="16193AC9" w:rsidR="00192BBB" w:rsidRDefault="00192BBB" w:rsidP="00192BBB">
            <w:r>
              <w:t>Lucas</w:t>
            </w:r>
          </w:p>
        </w:tc>
        <w:tc>
          <w:tcPr>
            <w:tcW w:w="2877" w:type="dxa"/>
          </w:tcPr>
          <w:p w14:paraId="6846EA1D" w14:textId="60F0EB9D" w:rsidR="00192BBB" w:rsidRDefault="00192BBB" w:rsidP="00192BBB">
            <w:r>
              <w:t>55 ans</w:t>
            </w:r>
          </w:p>
        </w:tc>
      </w:tr>
      <w:tr w:rsidR="00192BBB" w:rsidRPr="00192BBB" w14:paraId="2B1BD929" w14:textId="77777777" w:rsidTr="00192BBB">
        <w:tc>
          <w:tcPr>
            <w:tcW w:w="2876" w:type="dxa"/>
          </w:tcPr>
          <w:p w14:paraId="70338376" w14:textId="6666B7C9" w:rsidR="00192BBB" w:rsidRDefault="00192BBB" w:rsidP="00192BBB">
            <w:r>
              <w:t>Dupont</w:t>
            </w:r>
          </w:p>
        </w:tc>
        <w:tc>
          <w:tcPr>
            <w:tcW w:w="2877" w:type="dxa"/>
          </w:tcPr>
          <w:p w14:paraId="03473F08" w14:textId="0DA57536" w:rsidR="00192BBB" w:rsidRDefault="00192BBB" w:rsidP="00192BBB">
            <w:r>
              <w:t>Nathan</w:t>
            </w:r>
          </w:p>
        </w:tc>
        <w:tc>
          <w:tcPr>
            <w:tcW w:w="2877" w:type="dxa"/>
          </w:tcPr>
          <w:p w14:paraId="5F49BE71" w14:textId="1F8E4E45" w:rsidR="00192BBB" w:rsidRDefault="00192BBB" w:rsidP="00192BBB">
            <w:r>
              <w:t>52 ans</w:t>
            </w:r>
          </w:p>
        </w:tc>
      </w:tr>
      <w:tr w:rsidR="00192BBB" w:rsidRPr="00192BBB" w14:paraId="0F46ADA9" w14:textId="77777777" w:rsidTr="00192B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76" w:type="dxa"/>
          </w:tcPr>
          <w:p w14:paraId="44BA4397" w14:textId="2580F168" w:rsidR="00192BBB" w:rsidRDefault="00192BBB" w:rsidP="00192BBB">
            <w:r>
              <w:t>Durand</w:t>
            </w:r>
          </w:p>
        </w:tc>
        <w:tc>
          <w:tcPr>
            <w:tcW w:w="2877" w:type="dxa"/>
          </w:tcPr>
          <w:p w14:paraId="38BFD332" w14:textId="5EB9E16B" w:rsidR="00192BBB" w:rsidRDefault="00192BBB" w:rsidP="00192BBB">
            <w:r>
              <w:t>Lola</w:t>
            </w:r>
          </w:p>
        </w:tc>
        <w:tc>
          <w:tcPr>
            <w:tcW w:w="2877" w:type="dxa"/>
          </w:tcPr>
          <w:p w14:paraId="3215F437" w14:textId="1C09C062" w:rsidR="00192BBB" w:rsidRDefault="00192BBB" w:rsidP="00192BBB">
            <w:r>
              <w:t>43 ans</w:t>
            </w:r>
          </w:p>
        </w:tc>
      </w:tr>
      <w:tr w:rsidR="00192BBB" w:rsidRPr="00192BBB" w14:paraId="53F892DE" w14:textId="77777777" w:rsidTr="00192BBB">
        <w:tc>
          <w:tcPr>
            <w:tcW w:w="2876" w:type="dxa"/>
          </w:tcPr>
          <w:p w14:paraId="148DADFD" w14:textId="022727AB" w:rsidR="00192BBB" w:rsidRDefault="00192BBB" w:rsidP="00192BBB">
            <w:r>
              <w:t>Garcia</w:t>
            </w:r>
          </w:p>
        </w:tc>
        <w:tc>
          <w:tcPr>
            <w:tcW w:w="2877" w:type="dxa"/>
          </w:tcPr>
          <w:p w14:paraId="1A588F90" w14:textId="33297681" w:rsidR="00192BBB" w:rsidRDefault="00192BBB" w:rsidP="00192BBB">
            <w:r>
              <w:t>Jules</w:t>
            </w:r>
          </w:p>
        </w:tc>
        <w:tc>
          <w:tcPr>
            <w:tcW w:w="2877" w:type="dxa"/>
          </w:tcPr>
          <w:p w14:paraId="52885A2F" w14:textId="58B41339" w:rsidR="00192BBB" w:rsidRDefault="00192BBB" w:rsidP="00192BBB">
            <w:r>
              <w:t>32 ans</w:t>
            </w:r>
          </w:p>
        </w:tc>
      </w:tr>
      <w:tr w:rsidR="00192BBB" w:rsidRPr="00192BBB" w14:paraId="5FD21262" w14:textId="77777777" w:rsidTr="00192B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76" w:type="dxa"/>
          </w:tcPr>
          <w:p w14:paraId="6B30DC41" w14:textId="19181ED5" w:rsidR="00192BBB" w:rsidRDefault="00192BBB" w:rsidP="00192BBB">
            <w:r>
              <w:t>Girard</w:t>
            </w:r>
          </w:p>
        </w:tc>
        <w:tc>
          <w:tcPr>
            <w:tcW w:w="2877" w:type="dxa"/>
          </w:tcPr>
          <w:p w14:paraId="4C7E973C" w14:textId="4D639411" w:rsidR="00192BBB" w:rsidRDefault="00192BBB" w:rsidP="00192BBB">
            <w:r>
              <w:t>Maxime</w:t>
            </w:r>
          </w:p>
        </w:tc>
        <w:tc>
          <w:tcPr>
            <w:tcW w:w="2877" w:type="dxa"/>
          </w:tcPr>
          <w:p w14:paraId="2F7CBFAD" w14:textId="00341CFB" w:rsidR="00192BBB" w:rsidRDefault="00192BBB" w:rsidP="00192BBB">
            <w:r>
              <w:t>46 ans</w:t>
            </w:r>
          </w:p>
        </w:tc>
      </w:tr>
      <w:tr w:rsidR="00192BBB" w:rsidRPr="00192BBB" w14:paraId="69D1B055" w14:textId="77777777" w:rsidTr="00192BBB">
        <w:tc>
          <w:tcPr>
            <w:tcW w:w="2876" w:type="dxa"/>
          </w:tcPr>
          <w:p w14:paraId="4B622FDA" w14:textId="2C669F98" w:rsidR="00192BBB" w:rsidRDefault="00192BBB" w:rsidP="00192BBB">
            <w:r>
              <w:t>Girard</w:t>
            </w:r>
          </w:p>
        </w:tc>
        <w:tc>
          <w:tcPr>
            <w:tcW w:w="2877" w:type="dxa"/>
          </w:tcPr>
          <w:p w14:paraId="10D29F4E" w14:textId="78056794" w:rsidR="00192BBB" w:rsidRDefault="00192BBB" w:rsidP="00192BBB">
            <w:r>
              <w:t>Manon</w:t>
            </w:r>
          </w:p>
        </w:tc>
        <w:tc>
          <w:tcPr>
            <w:tcW w:w="2877" w:type="dxa"/>
          </w:tcPr>
          <w:p w14:paraId="7B363665" w14:textId="02637F0C" w:rsidR="00192BBB" w:rsidRDefault="00192BBB" w:rsidP="00192BBB">
            <w:r>
              <w:t>34 ans</w:t>
            </w:r>
          </w:p>
        </w:tc>
      </w:tr>
      <w:tr w:rsidR="00192BBB" w:rsidRPr="00192BBB" w14:paraId="6F6DA285" w14:textId="77777777" w:rsidTr="00192B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76" w:type="dxa"/>
          </w:tcPr>
          <w:p w14:paraId="4634636E" w14:textId="5C00B316" w:rsidR="00192BBB" w:rsidRDefault="00192BBB" w:rsidP="00192BBB">
            <w:r>
              <w:t>Lambert</w:t>
            </w:r>
          </w:p>
        </w:tc>
        <w:tc>
          <w:tcPr>
            <w:tcW w:w="2877" w:type="dxa"/>
          </w:tcPr>
          <w:p w14:paraId="62D7527E" w14:textId="21E34D0D" w:rsidR="00192BBB" w:rsidRDefault="00192BBB" w:rsidP="00192BBB">
            <w:r>
              <w:t>Maxime</w:t>
            </w:r>
          </w:p>
        </w:tc>
        <w:tc>
          <w:tcPr>
            <w:tcW w:w="2877" w:type="dxa"/>
          </w:tcPr>
          <w:p w14:paraId="79849C50" w14:textId="280FC171" w:rsidR="00192BBB" w:rsidRDefault="00192BBB" w:rsidP="00192BBB">
            <w:r>
              <w:t>59 ans</w:t>
            </w:r>
          </w:p>
        </w:tc>
      </w:tr>
      <w:tr w:rsidR="00192BBB" w:rsidRPr="00192BBB" w14:paraId="1F916DE0" w14:textId="77777777" w:rsidTr="00192BBB">
        <w:tc>
          <w:tcPr>
            <w:tcW w:w="2876" w:type="dxa"/>
          </w:tcPr>
          <w:p w14:paraId="6DBB576E" w14:textId="2930F4A1" w:rsidR="00192BBB" w:rsidRDefault="00192BBB" w:rsidP="00192BBB">
            <w:r>
              <w:t>Lambert</w:t>
            </w:r>
          </w:p>
        </w:tc>
        <w:tc>
          <w:tcPr>
            <w:tcW w:w="2877" w:type="dxa"/>
          </w:tcPr>
          <w:p w14:paraId="47160F85" w14:textId="56259E8D" w:rsidR="00192BBB" w:rsidRDefault="00192BBB" w:rsidP="00192BBB">
            <w:r>
              <w:t>Paul</w:t>
            </w:r>
          </w:p>
        </w:tc>
        <w:tc>
          <w:tcPr>
            <w:tcW w:w="2877" w:type="dxa"/>
          </w:tcPr>
          <w:p w14:paraId="345E4532" w14:textId="7C406DCC" w:rsidR="00192BBB" w:rsidRDefault="00192BBB" w:rsidP="00192BBB">
            <w:r>
              <w:t>56 ans</w:t>
            </w:r>
          </w:p>
        </w:tc>
      </w:tr>
      <w:tr w:rsidR="00192BBB" w:rsidRPr="00192BBB" w14:paraId="2732E8B4" w14:textId="77777777" w:rsidTr="00192B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76" w:type="dxa"/>
          </w:tcPr>
          <w:p w14:paraId="23A3D4F2" w14:textId="6715FE28" w:rsidR="00192BBB" w:rsidRDefault="00192BBB" w:rsidP="00192BBB">
            <w:r>
              <w:t>Laurent</w:t>
            </w:r>
          </w:p>
        </w:tc>
        <w:tc>
          <w:tcPr>
            <w:tcW w:w="2877" w:type="dxa"/>
          </w:tcPr>
          <w:p w14:paraId="5F2D1696" w14:textId="51C42A48" w:rsidR="00192BBB" w:rsidRDefault="00192BBB" w:rsidP="00192BBB">
            <w:r>
              <w:t>Louis</w:t>
            </w:r>
          </w:p>
        </w:tc>
        <w:tc>
          <w:tcPr>
            <w:tcW w:w="2877" w:type="dxa"/>
          </w:tcPr>
          <w:p w14:paraId="5FC86E0E" w14:textId="6D96FF9E" w:rsidR="00192BBB" w:rsidRDefault="00192BBB" w:rsidP="00192BBB">
            <w:r>
              <w:t>47 ans</w:t>
            </w:r>
          </w:p>
        </w:tc>
      </w:tr>
      <w:tr w:rsidR="00192BBB" w:rsidRPr="00192BBB" w14:paraId="6AAA7745" w14:textId="77777777" w:rsidTr="00192BBB">
        <w:tc>
          <w:tcPr>
            <w:tcW w:w="2876" w:type="dxa"/>
          </w:tcPr>
          <w:p w14:paraId="7B11A7ED" w14:textId="28AE7FFD" w:rsidR="00192BBB" w:rsidRDefault="00192BBB" w:rsidP="00192BBB">
            <w:r>
              <w:t>Leroy</w:t>
            </w:r>
          </w:p>
        </w:tc>
        <w:tc>
          <w:tcPr>
            <w:tcW w:w="2877" w:type="dxa"/>
          </w:tcPr>
          <w:p w14:paraId="6F6425B5" w14:textId="4970D24B" w:rsidR="00192BBB" w:rsidRDefault="00192BBB" w:rsidP="00192BBB">
            <w:r>
              <w:t>Lucas</w:t>
            </w:r>
          </w:p>
        </w:tc>
        <w:tc>
          <w:tcPr>
            <w:tcW w:w="2877" w:type="dxa"/>
          </w:tcPr>
          <w:p w14:paraId="70077F45" w14:textId="084068BB" w:rsidR="00192BBB" w:rsidRDefault="00192BBB" w:rsidP="00192BBB">
            <w:r>
              <w:t>47 ans</w:t>
            </w:r>
          </w:p>
        </w:tc>
      </w:tr>
      <w:tr w:rsidR="00192BBB" w:rsidRPr="00192BBB" w14:paraId="7F748ACE" w14:textId="77777777" w:rsidTr="00192B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76" w:type="dxa"/>
          </w:tcPr>
          <w:p w14:paraId="4EDFF845" w14:textId="34FE0310" w:rsidR="00192BBB" w:rsidRDefault="00192BBB" w:rsidP="00192BBB">
            <w:r>
              <w:t>Leroy</w:t>
            </w:r>
          </w:p>
        </w:tc>
        <w:tc>
          <w:tcPr>
            <w:tcW w:w="2877" w:type="dxa"/>
          </w:tcPr>
          <w:p w14:paraId="0144605D" w14:textId="0FC84AF7" w:rsidR="00192BBB" w:rsidRDefault="00192BBB" w:rsidP="00192BBB">
            <w:r>
              <w:t>Clara</w:t>
            </w:r>
          </w:p>
        </w:tc>
        <w:tc>
          <w:tcPr>
            <w:tcW w:w="2877" w:type="dxa"/>
          </w:tcPr>
          <w:p w14:paraId="3731757A" w14:textId="11F0AA85" w:rsidR="00192BBB" w:rsidRDefault="00192BBB" w:rsidP="00192BBB">
            <w:r>
              <w:t>56 ans</w:t>
            </w:r>
          </w:p>
        </w:tc>
      </w:tr>
      <w:tr w:rsidR="00192BBB" w:rsidRPr="00192BBB" w14:paraId="1E8752F5" w14:textId="77777777" w:rsidTr="00192BBB">
        <w:tc>
          <w:tcPr>
            <w:tcW w:w="2876" w:type="dxa"/>
          </w:tcPr>
          <w:p w14:paraId="5559D203" w14:textId="48864497" w:rsidR="00192BBB" w:rsidRDefault="00192BBB" w:rsidP="00192BBB">
            <w:r>
              <w:t>Martin</w:t>
            </w:r>
          </w:p>
        </w:tc>
        <w:tc>
          <w:tcPr>
            <w:tcW w:w="2877" w:type="dxa"/>
          </w:tcPr>
          <w:p w14:paraId="71DA9368" w14:textId="6202288C" w:rsidR="00192BBB" w:rsidRDefault="00192BBB" w:rsidP="00192BBB">
            <w:r>
              <w:t>Théo</w:t>
            </w:r>
          </w:p>
        </w:tc>
        <w:tc>
          <w:tcPr>
            <w:tcW w:w="2877" w:type="dxa"/>
          </w:tcPr>
          <w:p w14:paraId="6955E035" w14:textId="07DA7EF2" w:rsidR="00192BBB" w:rsidRDefault="00192BBB" w:rsidP="00192BBB">
            <w:r>
              <w:t>49 ans</w:t>
            </w:r>
          </w:p>
        </w:tc>
      </w:tr>
      <w:tr w:rsidR="00192BBB" w:rsidRPr="00192BBB" w14:paraId="0823E2E8" w14:textId="77777777" w:rsidTr="00192B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76" w:type="dxa"/>
          </w:tcPr>
          <w:p w14:paraId="7F3B75B5" w14:textId="63C49CFF" w:rsidR="00192BBB" w:rsidRDefault="00192BBB" w:rsidP="00192BBB">
            <w:r>
              <w:t>Martin</w:t>
            </w:r>
          </w:p>
        </w:tc>
        <w:tc>
          <w:tcPr>
            <w:tcW w:w="2877" w:type="dxa"/>
          </w:tcPr>
          <w:p w14:paraId="271FA72D" w14:textId="08C7BDC1" w:rsidR="00192BBB" w:rsidRDefault="00192BBB" w:rsidP="00192BBB">
            <w:r>
              <w:t>Hugo</w:t>
            </w:r>
          </w:p>
        </w:tc>
        <w:tc>
          <w:tcPr>
            <w:tcW w:w="2877" w:type="dxa"/>
          </w:tcPr>
          <w:p w14:paraId="045D3E18" w14:textId="71C743CA" w:rsidR="00192BBB" w:rsidRDefault="00192BBB" w:rsidP="00192BBB">
            <w:r>
              <w:t>52 ans</w:t>
            </w:r>
          </w:p>
        </w:tc>
      </w:tr>
      <w:tr w:rsidR="00192BBB" w:rsidRPr="00192BBB" w14:paraId="17B55B36" w14:textId="77777777" w:rsidTr="00192BBB">
        <w:tc>
          <w:tcPr>
            <w:tcW w:w="2876" w:type="dxa"/>
          </w:tcPr>
          <w:p w14:paraId="0EC2B095" w14:textId="2378D8AC" w:rsidR="00192BBB" w:rsidRDefault="00192BBB" w:rsidP="00192BBB">
            <w:r>
              <w:t>Mercier</w:t>
            </w:r>
          </w:p>
        </w:tc>
        <w:tc>
          <w:tcPr>
            <w:tcW w:w="2877" w:type="dxa"/>
          </w:tcPr>
          <w:p w14:paraId="5DFD08FD" w14:textId="6E1CFED8" w:rsidR="00192BBB" w:rsidRDefault="00192BBB" w:rsidP="00192BBB">
            <w:r>
              <w:t>Noah</w:t>
            </w:r>
          </w:p>
        </w:tc>
        <w:tc>
          <w:tcPr>
            <w:tcW w:w="2877" w:type="dxa"/>
          </w:tcPr>
          <w:p w14:paraId="4F4EA8FA" w14:textId="6969A5CB" w:rsidR="00192BBB" w:rsidRDefault="00192BBB" w:rsidP="00192BBB">
            <w:r>
              <w:t>54 ans</w:t>
            </w:r>
          </w:p>
        </w:tc>
      </w:tr>
      <w:tr w:rsidR="00192BBB" w:rsidRPr="00192BBB" w14:paraId="381931BA" w14:textId="77777777" w:rsidTr="00192B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76" w:type="dxa"/>
          </w:tcPr>
          <w:p w14:paraId="7A6DF3B8" w14:textId="39956E95" w:rsidR="00192BBB" w:rsidRDefault="00192BBB" w:rsidP="00192BBB">
            <w:r>
              <w:t>Mercier</w:t>
            </w:r>
          </w:p>
        </w:tc>
        <w:tc>
          <w:tcPr>
            <w:tcW w:w="2877" w:type="dxa"/>
          </w:tcPr>
          <w:p w14:paraId="672BD0C1" w14:textId="34C024F1" w:rsidR="00192BBB" w:rsidRDefault="00192BBB" w:rsidP="00192BBB">
            <w:r>
              <w:t>Nathan</w:t>
            </w:r>
          </w:p>
        </w:tc>
        <w:tc>
          <w:tcPr>
            <w:tcW w:w="2877" w:type="dxa"/>
          </w:tcPr>
          <w:p w14:paraId="16F46025" w14:textId="4A561116" w:rsidR="00192BBB" w:rsidRDefault="00192BBB" w:rsidP="00192BBB">
            <w:r>
              <w:t>43 ans</w:t>
            </w:r>
          </w:p>
        </w:tc>
      </w:tr>
      <w:tr w:rsidR="00192BBB" w:rsidRPr="00192BBB" w14:paraId="12F1338E" w14:textId="77777777" w:rsidTr="00192BBB">
        <w:tc>
          <w:tcPr>
            <w:tcW w:w="2876" w:type="dxa"/>
          </w:tcPr>
          <w:p w14:paraId="39A8672A" w14:textId="4A538D87" w:rsidR="00192BBB" w:rsidRDefault="00192BBB" w:rsidP="00192BBB">
            <w:r>
              <w:t>Michel</w:t>
            </w:r>
          </w:p>
        </w:tc>
        <w:tc>
          <w:tcPr>
            <w:tcW w:w="2877" w:type="dxa"/>
          </w:tcPr>
          <w:p w14:paraId="0C8A7606" w14:textId="02693DB4" w:rsidR="00192BBB" w:rsidRDefault="00192BBB" w:rsidP="00192BBB">
            <w:r>
              <w:t>Théo</w:t>
            </w:r>
          </w:p>
        </w:tc>
        <w:tc>
          <w:tcPr>
            <w:tcW w:w="2877" w:type="dxa"/>
          </w:tcPr>
          <w:p w14:paraId="36DE8DC3" w14:textId="1A70C4B6" w:rsidR="00192BBB" w:rsidRDefault="00192BBB" w:rsidP="00192BBB">
            <w:r>
              <w:t>36 ans</w:t>
            </w:r>
          </w:p>
        </w:tc>
      </w:tr>
      <w:tr w:rsidR="00192BBB" w:rsidRPr="00192BBB" w14:paraId="61180BDB" w14:textId="77777777" w:rsidTr="00192B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76" w:type="dxa"/>
          </w:tcPr>
          <w:p w14:paraId="642F3D82" w14:textId="728BA8F9" w:rsidR="00192BBB" w:rsidRDefault="00192BBB" w:rsidP="00192BBB">
            <w:r>
              <w:t>Michel</w:t>
            </w:r>
          </w:p>
        </w:tc>
        <w:tc>
          <w:tcPr>
            <w:tcW w:w="2877" w:type="dxa"/>
          </w:tcPr>
          <w:p w14:paraId="03578F74" w14:textId="72DE3F2E" w:rsidR="00192BBB" w:rsidRDefault="00192BBB" w:rsidP="00192BBB">
            <w:r>
              <w:t>Arthur</w:t>
            </w:r>
          </w:p>
        </w:tc>
        <w:tc>
          <w:tcPr>
            <w:tcW w:w="2877" w:type="dxa"/>
          </w:tcPr>
          <w:p w14:paraId="512705D8" w14:textId="532AC91C" w:rsidR="00192BBB" w:rsidRDefault="00192BBB" w:rsidP="00192BBB">
            <w:r>
              <w:t>21 ans</w:t>
            </w:r>
          </w:p>
        </w:tc>
      </w:tr>
      <w:tr w:rsidR="00192BBB" w:rsidRPr="00192BBB" w14:paraId="152218DC" w14:textId="77777777" w:rsidTr="00192BBB">
        <w:tc>
          <w:tcPr>
            <w:tcW w:w="2876" w:type="dxa"/>
          </w:tcPr>
          <w:p w14:paraId="60212AE1" w14:textId="58207E98" w:rsidR="00192BBB" w:rsidRDefault="00192BBB" w:rsidP="00192BBB">
            <w:r>
              <w:t>Moreau</w:t>
            </w:r>
          </w:p>
        </w:tc>
        <w:tc>
          <w:tcPr>
            <w:tcW w:w="2877" w:type="dxa"/>
          </w:tcPr>
          <w:p w14:paraId="7376D9F2" w14:textId="71A582C7" w:rsidR="00192BBB" w:rsidRDefault="00192BBB" w:rsidP="00192BBB">
            <w:r>
              <w:t>Eva</w:t>
            </w:r>
          </w:p>
        </w:tc>
        <w:tc>
          <w:tcPr>
            <w:tcW w:w="2877" w:type="dxa"/>
          </w:tcPr>
          <w:p w14:paraId="3193FB72" w14:textId="75970C44" w:rsidR="00192BBB" w:rsidRDefault="00192BBB" w:rsidP="00192BBB">
            <w:r>
              <w:t>53 ans</w:t>
            </w:r>
          </w:p>
        </w:tc>
      </w:tr>
      <w:tr w:rsidR="00192BBB" w:rsidRPr="00192BBB" w14:paraId="64218FC5" w14:textId="77777777" w:rsidTr="00192B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76" w:type="dxa"/>
          </w:tcPr>
          <w:p w14:paraId="3D521DE9" w14:textId="76956330" w:rsidR="00192BBB" w:rsidRDefault="00192BBB" w:rsidP="00192BBB">
            <w:r>
              <w:t>Moreau</w:t>
            </w:r>
          </w:p>
        </w:tc>
        <w:tc>
          <w:tcPr>
            <w:tcW w:w="2877" w:type="dxa"/>
          </w:tcPr>
          <w:p w14:paraId="12525AD3" w14:textId="5C0B147C" w:rsidR="00192BBB" w:rsidRDefault="00192BBB" w:rsidP="00192BBB">
            <w:r>
              <w:t>Emma</w:t>
            </w:r>
          </w:p>
        </w:tc>
        <w:tc>
          <w:tcPr>
            <w:tcW w:w="2877" w:type="dxa"/>
          </w:tcPr>
          <w:p w14:paraId="7C7308B2" w14:textId="301DB031" w:rsidR="00192BBB" w:rsidRDefault="00192BBB" w:rsidP="00192BBB">
            <w:r>
              <w:t>56 ans</w:t>
            </w:r>
          </w:p>
        </w:tc>
      </w:tr>
      <w:tr w:rsidR="00192BBB" w:rsidRPr="00192BBB" w14:paraId="3654A88E" w14:textId="77777777" w:rsidTr="00192BBB">
        <w:tc>
          <w:tcPr>
            <w:tcW w:w="2876" w:type="dxa"/>
          </w:tcPr>
          <w:p w14:paraId="72866251" w14:textId="68D3163E" w:rsidR="00192BBB" w:rsidRDefault="00192BBB" w:rsidP="00192BBB">
            <w:r>
              <w:t>Richard</w:t>
            </w:r>
          </w:p>
        </w:tc>
        <w:tc>
          <w:tcPr>
            <w:tcW w:w="2877" w:type="dxa"/>
          </w:tcPr>
          <w:p w14:paraId="2876AD98" w14:textId="05092D61" w:rsidR="00192BBB" w:rsidRDefault="00192BBB" w:rsidP="00192BBB">
            <w:r>
              <w:t>Clara</w:t>
            </w:r>
          </w:p>
        </w:tc>
        <w:tc>
          <w:tcPr>
            <w:tcW w:w="2877" w:type="dxa"/>
          </w:tcPr>
          <w:p w14:paraId="6BEE76E9" w14:textId="4C1EA872" w:rsidR="00192BBB" w:rsidRDefault="00192BBB" w:rsidP="00192BBB">
            <w:r>
              <w:t>33 ans</w:t>
            </w:r>
          </w:p>
        </w:tc>
      </w:tr>
      <w:tr w:rsidR="00192BBB" w:rsidRPr="00192BBB" w14:paraId="27FD76BC" w14:textId="77777777" w:rsidTr="00192B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76" w:type="dxa"/>
          </w:tcPr>
          <w:p w14:paraId="57CAA67C" w14:textId="41C0D91F" w:rsidR="00192BBB" w:rsidRDefault="00192BBB" w:rsidP="00192BBB">
            <w:r>
              <w:t>Richard</w:t>
            </w:r>
          </w:p>
        </w:tc>
        <w:tc>
          <w:tcPr>
            <w:tcW w:w="2877" w:type="dxa"/>
          </w:tcPr>
          <w:p w14:paraId="1461C4AE" w14:textId="1E565766" w:rsidR="00192BBB" w:rsidRDefault="00192BBB" w:rsidP="00192BBB">
            <w:r>
              <w:t>Lola</w:t>
            </w:r>
          </w:p>
        </w:tc>
        <w:tc>
          <w:tcPr>
            <w:tcW w:w="2877" w:type="dxa"/>
          </w:tcPr>
          <w:p w14:paraId="05C314B1" w14:textId="7163B56D" w:rsidR="00192BBB" w:rsidRDefault="00192BBB" w:rsidP="00192BBB">
            <w:r>
              <w:t>23 ans</w:t>
            </w:r>
          </w:p>
        </w:tc>
      </w:tr>
      <w:tr w:rsidR="00192BBB" w:rsidRPr="00192BBB" w14:paraId="0CB839C8" w14:textId="77777777" w:rsidTr="00192BBB">
        <w:tc>
          <w:tcPr>
            <w:tcW w:w="2876" w:type="dxa"/>
          </w:tcPr>
          <w:p w14:paraId="104C082B" w14:textId="128D5299" w:rsidR="00192BBB" w:rsidRDefault="00192BBB" w:rsidP="00192BBB">
            <w:r>
              <w:t>Richard</w:t>
            </w:r>
          </w:p>
        </w:tc>
        <w:tc>
          <w:tcPr>
            <w:tcW w:w="2877" w:type="dxa"/>
          </w:tcPr>
          <w:p w14:paraId="4FE218A3" w14:textId="52A6801D" w:rsidR="00192BBB" w:rsidRDefault="00192BBB" w:rsidP="00192BBB">
            <w:r>
              <w:t>Raphaël</w:t>
            </w:r>
          </w:p>
        </w:tc>
        <w:tc>
          <w:tcPr>
            <w:tcW w:w="2877" w:type="dxa"/>
          </w:tcPr>
          <w:p w14:paraId="2FD80157" w14:textId="588DABC8" w:rsidR="00192BBB" w:rsidRDefault="00192BBB" w:rsidP="00192BBB">
            <w:r>
              <w:t>19 ans</w:t>
            </w:r>
          </w:p>
        </w:tc>
      </w:tr>
      <w:tr w:rsidR="00192BBB" w:rsidRPr="00192BBB" w14:paraId="72BA3140" w14:textId="77777777" w:rsidTr="00192B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76" w:type="dxa"/>
          </w:tcPr>
          <w:p w14:paraId="2529D9E1" w14:textId="6C006486" w:rsidR="00192BBB" w:rsidRDefault="00192BBB" w:rsidP="00192BBB">
            <w:r>
              <w:t>Roux</w:t>
            </w:r>
          </w:p>
        </w:tc>
        <w:tc>
          <w:tcPr>
            <w:tcW w:w="2877" w:type="dxa"/>
          </w:tcPr>
          <w:p w14:paraId="519851E5" w14:textId="661D67AE" w:rsidR="00192BBB" w:rsidRDefault="00192BBB" w:rsidP="00192BBB">
            <w:r>
              <w:t>Noah</w:t>
            </w:r>
          </w:p>
        </w:tc>
        <w:tc>
          <w:tcPr>
            <w:tcW w:w="2877" w:type="dxa"/>
          </w:tcPr>
          <w:p w14:paraId="5B8AB121" w14:textId="111F79EC" w:rsidR="00192BBB" w:rsidRDefault="00192BBB" w:rsidP="00192BBB">
            <w:r>
              <w:t>35 ans</w:t>
            </w:r>
          </w:p>
        </w:tc>
      </w:tr>
      <w:tr w:rsidR="00192BBB" w:rsidRPr="00192BBB" w14:paraId="6DB4CA7B" w14:textId="77777777" w:rsidTr="00192BBB">
        <w:tc>
          <w:tcPr>
            <w:tcW w:w="2876" w:type="dxa"/>
          </w:tcPr>
          <w:p w14:paraId="3670F6E9" w14:textId="4BC8CB44" w:rsidR="00192BBB" w:rsidRDefault="00192BBB" w:rsidP="00192BBB">
            <w:r>
              <w:t>Roux</w:t>
            </w:r>
          </w:p>
        </w:tc>
        <w:tc>
          <w:tcPr>
            <w:tcW w:w="2877" w:type="dxa"/>
          </w:tcPr>
          <w:p w14:paraId="26BD23AF" w14:textId="712ACFD5" w:rsidR="00192BBB" w:rsidRDefault="00192BBB" w:rsidP="00192BBB">
            <w:r>
              <w:t>Chloé</w:t>
            </w:r>
          </w:p>
        </w:tc>
        <w:tc>
          <w:tcPr>
            <w:tcW w:w="2877" w:type="dxa"/>
          </w:tcPr>
          <w:p w14:paraId="410EBEA6" w14:textId="1274204F" w:rsidR="00192BBB" w:rsidRDefault="00192BBB" w:rsidP="00192BBB">
            <w:r>
              <w:t>51 ans</w:t>
            </w:r>
          </w:p>
        </w:tc>
      </w:tr>
      <w:tr w:rsidR="00192BBB" w:rsidRPr="00192BBB" w14:paraId="7351AE5C" w14:textId="77777777" w:rsidTr="00192B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76" w:type="dxa"/>
          </w:tcPr>
          <w:p w14:paraId="71242AD0" w14:textId="1F9AF3CA" w:rsidR="00192BBB" w:rsidRDefault="00192BBB" w:rsidP="00192BBB">
            <w:r>
              <w:t>Roux</w:t>
            </w:r>
          </w:p>
        </w:tc>
        <w:tc>
          <w:tcPr>
            <w:tcW w:w="2877" w:type="dxa"/>
          </w:tcPr>
          <w:p w14:paraId="138B67B3" w14:textId="1687434F" w:rsidR="00192BBB" w:rsidRDefault="00192BBB" w:rsidP="00192BBB">
            <w:r>
              <w:t>Maxime</w:t>
            </w:r>
          </w:p>
        </w:tc>
        <w:tc>
          <w:tcPr>
            <w:tcW w:w="2877" w:type="dxa"/>
          </w:tcPr>
          <w:p w14:paraId="6615F480" w14:textId="5E2DE6A5" w:rsidR="00192BBB" w:rsidRDefault="00192BBB" w:rsidP="00192BBB">
            <w:r>
              <w:t>39 ans</w:t>
            </w:r>
          </w:p>
        </w:tc>
      </w:tr>
      <w:tr w:rsidR="00192BBB" w:rsidRPr="00192BBB" w14:paraId="3A2853C0" w14:textId="77777777" w:rsidTr="00192BBB">
        <w:tc>
          <w:tcPr>
            <w:tcW w:w="2876" w:type="dxa"/>
          </w:tcPr>
          <w:p w14:paraId="42B0A05A" w14:textId="3821C4F1" w:rsidR="00192BBB" w:rsidRDefault="00192BBB" w:rsidP="00192BBB">
            <w:r>
              <w:t>Vincent</w:t>
            </w:r>
          </w:p>
        </w:tc>
        <w:tc>
          <w:tcPr>
            <w:tcW w:w="2877" w:type="dxa"/>
          </w:tcPr>
          <w:p w14:paraId="0D0470D8" w14:textId="028D2360" w:rsidR="00192BBB" w:rsidRDefault="00192BBB" w:rsidP="00192BBB">
            <w:r>
              <w:t>Eva</w:t>
            </w:r>
          </w:p>
        </w:tc>
        <w:tc>
          <w:tcPr>
            <w:tcW w:w="2877" w:type="dxa"/>
          </w:tcPr>
          <w:p w14:paraId="7E69C144" w14:textId="7B92DAD6" w:rsidR="00192BBB" w:rsidRDefault="00192BBB" w:rsidP="00192BBB">
            <w:r>
              <w:t>58 ans</w:t>
            </w:r>
          </w:p>
        </w:tc>
      </w:tr>
      <w:tr w:rsidR="00192BBB" w:rsidRPr="00192BBB" w14:paraId="4804DAE2" w14:textId="77777777" w:rsidTr="00192B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76" w:type="dxa"/>
          </w:tcPr>
          <w:p w14:paraId="36E9172E" w14:textId="7D4DED02" w:rsidR="00192BBB" w:rsidRDefault="00192BBB" w:rsidP="00192BBB">
            <w:r>
              <w:t>Vincent</w:t>
            </w:r>
          </w:p>
        </w:tc>
        <w:tc>
          <w:tcPr>
            <w:tcW w:w="2877" w:type="dxa"/>
          </w:tcPr>
          <w:p w14:paraId="272B0579" w14:textId="318A6EEC" w:rsidR="00192BBB" w:rsidRDefault="00192BBB" w:rsidP="00192BBB">
            <w:r>
              <w:t>Clara</w:t>
            </w:r>
          </w:p>
        </w:tc>
        <w:tc>
          <w:tcPr>
            <w:tcW w:w="2877" w:type="dxa"/>
          </w:tcPr>
          <w:p w14:paraId="387DAA8E" w14:textId="26CE1DB1" w:rsidR="00192BBB" w:rsidRDefault="00192BBB" w:rsidP="00192BBB">
            <w:r>
              <w:t>56 ans</w:t>
            </w:r>
          </w:p>
        </w:tc>
      </w:tr>
    </w:tbl>
    <w:p w14:paraId="338CACA0" w14:textId="77777777" w:rsidR="00192BBB" w:rsidRPr="00192BBB" w:rsidRDefault="00192BBB" w:rsidP="00192BBB"/>
    <w:p w14:paraId="0CE5CCF7" w14:textId="608D9B53" w:rsidR="00192BBB" w:rsidRPr="00192BBB" w:rsidRDefault="00192BBB" w:rsidP="00192BBB"/>
    <w:p w14:paraId="458D7405" w14:textId="67218B31" w:rsidR="00F01E37" w:rsidRPr="00192BBB" w:rsidRDefault="00F01E37">
      <w:pPr>
        <w:rPr>
          <w:lang w:val="fr-FR"/>
        </w:rPr>
      </w:pPr>
    </w:p>
    <w:sectPr w:rsidR="00F01E37" w:rsidRPr="00192BB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04332665">
    <w:abstractNumId w:val="8"/>
  </w:num>
  <w:num w:numId="2" w16cid:durableId="882594223">
    <w:abstractNumId w:val="6"/>
  </w:num>
  <w:num w:numId="3" w16cid:durableId="2112435036">
    <w:abstractNumId w:val="5"/>
  </w:num>
  <w:num w:numId="4" w16cid:durableId="1636834202">
    <w:abstractNumId w:val="4"/>
  </w:num>
  <w:num w:numId="5" w16cid:durableId="461657991">
    <w:abstractNumId w:val="7"/>
  </w:num>
  <w:num w:numId="6" w16cid:durableId="834954963">
    <w:abstractNumId w:val="3"/>
  </w:num>
  <w:num w:numId="7" w16cid:durableId="1523320154">
    <w:abstractNumId w:val="2"/>
  </w:num>
  <w:num w:numId="8" w16cid:durableId="1059787879">
    <w:abstractNumId w:val="1"/>
  </w:num>
  <w:num w:numId="9" w16cid:durableId="1848443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70FFD"/>
    <w:rsid w:val="00192BBB"/>
    <w:rsid w:val="0029639D"/>
    <w:rsid w:val="00326F90"/>
    <w:rsid w:val="007F1F85"/>
    <w:rsid w:val="00AA1D8D"/>
    <w:rsid w:val="00AF0691"/>
    <w:rsid w:val="00B47730"/>
    <w:rsid w:val="00B52B36"/>
    <w:rsid w:val="00CB0664"/>
    <w:rsid w:val="00F01E3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23C763"/>
  <w14:defaultImageDpi w14:val="300"/>
  <w15:docId w15:val="{8C390468-8837-4FDB-85DB-863B5BCF6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Tableausimple1">
    <w:name w:val="Plain Table 1"/>
    <w:basedOn w:val="TableauNormal"/>
    <w:uiPriority w:val="99"/>
    <w:rsid w:val="00192BB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445E2BF2AF934D97925356A410E4C6" ma:contentTypeVersion="18" ma:contentTypeDescription="Crée un document." ma:contentTypeScope="" ma:versionID="3f56119c188a9e35b5d5145048762571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c1cd87f2c5099c84f75b4ba2aaa7b483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30EBE1-8010-4C39-A157-999CA399828A}"/>
</file>

<file path=customXml/itemProps3.xml><?xml version="1.0" encoding="utf-8"?>
<ds:datastoreItem xmlns:ds="http://schemas.openxmlformats.org/officeDocument/2006/customXml" ds:itemID="{4E68776F-8C0C-49D1-8434-4E178904BE55}"/>
</file>

<file path=customXml/itemProps4.xml><?xml version="1.0" encoding="utf-8"?>
<ds:datastoreItem xmlns:ds="http://schemas.openxmlformats.org/officeDocument/2006/customXml" ds:itemID="{2D865E06-25BC-4CC8-8E08-CA018AD2A52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107</Words>
  <Characters>541</Characters>
  <Application>Microsoft Office Word</Application>
  <DocSecurity>0</DocSecurity>
  <Lines>7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Alex Kessler</cp:lastModifiedBy>
  <cp:revision>3</cp:revision>
  <dcterms:created xsi:type="dcterms:W3CDTF">2025-11-14T13:03:00Z</dcterms:created>
  <dcterms:modified xsi:type="dcterms:W3CDTF">2025-12-12T08:58:00Z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</Properties>
</file>